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ABD23" w14:textId="77777777" w:rsidR="00BD05EA" w:rsidRDefault="00BD05EA" w:rsidP="00BD05EA">
      <w:pPr>
        <w:pStyle w:val="Bijlage"/>
      </w:pPr>
      <w:bookmarkStart w:id="0" w:name="_Toc334096301"/>
    </w:p>
    <w:p w14:paraId="3BA3162C" w14:textId="77777777" w:rsidR="001A259E" w:rsidRDefault="001A259E" w:rsidP="00BD05EA">
      <w:pPr>
        <w:pStyle w:val="Bijlage"/>
      </w:pPr>
    </w:p>
    <w:p w14:paraId="605AB163" w14:textId="2C8FB222" w:rsidR="001A259E" w:rsidRDefault="00BD05EA" w:rsidP="00BD05EA">
      <w:pPr>
        <w:pStyle w:val="Bijlage"/>
      </w:pPr>
      <w:r>
        <w:t xml:space="preserve">Bijlage </w:t>
      </w:r>
      <w:r w:rsidR="001A259E">
        <w:t>A.</w:t>
      </w:r>
      <w:r>
        <w:t xml:space="preserve"> Akkoordverklaring</w:t>
      </w:r>
      <w:bookmarkEnd w:id="0"/>
      <w:r w:rsidR="001A259E">
        <w:t>-V1.0</w:t>
      </w:r>
    </w:p>
    <w:p w14:paraId="2FB629C5" w14:textId="77777777" w:rsidR="001A259E" w:rsidRPr="001A259E" w:rsidRDefault="001A259E" w:rsidP="001A259E"/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BD26" w14:textId="26E1412C" w:rsidR="00BD05EA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BD05EA">
              <w:rPr>
                <w:szCs w:val="18"/>
              </w:rPr>
              <w:t xml:space="preserve"> </w:t>
            </w:r>
            <w:r w:rsidR="00CE4B0D">
              <w:rPr>
                <w:szCs w:val="18"/>
              </w:rPr>
              <w:t>Satellietcommunicatie op schepen</w:t>
            </w:r>
          </w:p>
          <w:p w14:paraId="7B065250" w14:textId="289E3756" w:rsidR="001A259E" w:rsidRPr="00BD05EA" w:rsidRDefault="001A259E">
            <w:pPr>
              <w:rPr>
                <w:szCs w:val="18"/>
              </w:rPr>
            </w:pPr>
            <w:r>
              <w:rPr>
                <w:szCs w:val="18"/>
              </w:rPr>
              <w:t>Zaaknummer: 3120</w:t>
            </w:r>
            <w:r w:rsidR="00CE4B0D">
              <w:rPr>
                <w:szCs w:val="18"/>
              </w:rPr>
              <w:t>6638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77777777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28E2E1AE" w:rsidR="00BD05EA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="001A259E">
              <w:rPr>
                <w:szCs w:val="18"/>
              </w:rPr>
              <w:t>dienstverleningsovereenkomst d</w:t>
            </w:r>
            <w:r w:rsidR="006E3446">
              <w:rPr>
                <w:szCs w:val="18"/>
              </w:rPr>
              <w:t>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</w:t>
            </w:r>
            <w:r w:rsidR="001A259E">
              <w:rPr>
                <w:szCs w:val="18"/>
              </w:rPr>
              <w:t>*</w:t>
            </w:r>
            <w:r w:rsidRPr="009E7602">
              <w:rPr>
                <w:szCs w:val="18"/>
              </w:rPr>
              <w:t>.</w:t>
            </w:r>
          </w:p>
          <w:p w14:paraId="013040BE" w14:textId="77777777" w:rsidR="000D31CC" w:rsidRDefault="000D31CC" w:rsidP="000D31CC">
            <w:pPr>
              <w:rPr>
                <w:szCs w:val="18"/>
              </w:rPr>
            </w:pPr>
          </w:p>
          <w:p w14:paraId="307B62E2" w14:textId="7F295695" w:rsidR="000D31CC" w:rsidRDefault="000D31CC" w:rsidP="000D31CC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14:paraId="0A43DAFB" w14:textId="77777777" w:rsidR="000D31CC" w:rsidRPr="000D31CC" w:rsidRDefault="000D31CC" w:rsidP="000D31CC">
            <w:pPr>
              <w:rPr>
                <w:szCs w:val="18"/>
              </w:rPr>
            </w:pPr>
          </w:p>
          <w:p w14:paraId="7A7EE8A9" w14:textId="3EE48002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>wordt gedreven voor rekening van een Russisch onderdaan of een in Rusland gevestigde natuurlijk persoon, rechtspersoon, entiteit of lichaam.</w:t>
            </w:r>
          </w:p>
          <w:p w14:paraId="28E28BFF" w14:textId="1F2372E5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een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 w:rsidR="00F068E2">
              <w:rPr>
                <w:szCs w:val="18"/>
              </w:rPr>
              <w:t>1</w:t>
            </w:r>
            <w:r>
              <w:rPr>
                <w:szCs w:val="18"/>
              </w:rPr>
              <w:t>).</w:t>
            </w:r>
          </w:p>
          <w:p w14:paraId="5996F7BA" w14:textId="0635579D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>
              <w:rPr>
                <w:szCs w:val="18"/>
              </w:rPr>
              <w:t xml:space="preserve">handelt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14:paraId="3450797A" w14:textId="0EA3F57C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gebruik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14:paraId="5AEABD2B" w14:textId="4A84637E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552087"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="00396A48" w:rsidRPr="00396A48">
              <w:rPr>
                <w:szCs w:val="18"/>
              </w:rPr>
              <w:t>en</w:t>
            </w:r>
            <w:r w:rsidR="00396A48">
              <w:rPr>
                <w:szCs w:val="18"/>
              </w:rPr>
              <w:t xml:space="preserve"> en</w:t>
            </w:r>
            <w:r w:rsidR="00396A48" w:rsidRPr="00396A48">
              <w:rPr>
                <w:szCs w:val="18"/>
              </w:rPr>
              <w:t xml:space="preserve"> dat al deze documenten naar waarheid zijn ingevuld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1A259E" w14:paraId="5AEABD32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5AEABD2F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1" w14:textId="7BA0DB7B" w:rsidR="009F143D" w:rsidRPr="001A259E" w:rsidRDefault="00CE4B0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  <w:r>
              <w:rPr>
                <w:szCs w:val="18"/>
              </w:rPr>
              <w:t>Satellietcommunicatie op schepen</w:t>
            </w:r>
          </w:p>
        </w:tc>
      </w:tr>
      <w:tr w:rsidR="007725D4" w14:paraId="5AEABD37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77777777"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3" w14:textId="654AF574" w:rsidR="00241548" w:rsidRDefault="00241548" w:rsidP="00F068E2">
      <w:pPr>
        <w:rPr>
          <w:i/>
        </w:rPr>
      </w:pPr>
    </w:p>
    <w:p w14:paraId="783BA1AD" w14:textId="685FC60B" w:rsidR="001A259E" w:rsidRPr="00DB004C" w:rsidRDefault="001A259E" w:rsidP="001A259E">
      <w:pPr>
        <w:rPr>
          <w:i/>
        </w:rPr>
      </w:pPr>
      <w:r w:rsidRPr="00DB004C">
        <w:rPr>
          <w:i/>
        </w:rPr>
        <w:t>*) Een Inschrijving onder voorwaarden is niet toegestaan.</w:t>
      </w:r>
    </w:p>
    <w:p w14:paraId="37E2CEEE" w14:textId="77777777" w:rsidR="001A259E" w:rsidRPr="00DB004C" w:rsidRDefault="001A259E" w:rsidP="00F068E2">
      <w:pPr>
        <w:rPr>
          <w:i/>
        </w:rPr>
      </w:pPr>
    </w:p>
    <w:sectPr w:rsidR="001A259E" w:rsidRPr="00DB004C" w:rsidSect="00F068E2">
      <w:footerReference w:type="default" r:id="rId12"/>
      <w:pgSz w:w="11906" w:h="16838"/>
      <w:pgMar w:top="18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ABD46" w14:textId="77777777" w:rsidR="00D0076D" w:rsidRDefault="00D0076D" w:rsidP="0088501B">
      <w:r>
        <w:separator/>
      </w:r>
    </w:p>
  </w:endnote>
  <w:endnote w:type="continuationSeparator" w:id="0">
    <w:p w14:paraId="5AEABD47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panose1 w:val="020B06030308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DejaVu Sans"/>
        <w:sz w:val="16"/>
        <w:szCs w:val="16"/>
      </w:rPr>
      <w:id w:val="860082579"/>
      <w:docPartObj>
        <w:docPartGallery w:val="Page Numbers (Top of Page)"/>
        <w:docPartUnique/>
      </w:docPartObj>
    </w:sdtPr>
    <w:sdtEndPr/>
    <w:sdtContent>
      <w:p w14:paraId="36776089" w14:textId="77777777" w:rsidR="001A259E" w:rsidRDefault="001A259E" w:rsidP="001A259E">
        <w:pPr>
          <w:tabs>
            <w:tab w:val="left" w:pos="227"/>
            <w:tab w:val="left" w:pos="454"/>
            <w:tab w:val="left" w:pos="680"/>
            <w:tab w:val="right" w:pos="9072"/>
          </w:tabs>
          <w:autoSpaceDE w:val="0"/>
          <w:autoSpaceDN w:val="0"/>
          <w:adjustRightInd w:val="0"/>
          <w:rPr>
            <w:rFonts w:eastAsia="DejaVu Sans"/>
            <w:sz w:val="16"/>
            <w:szCs w:val="16"/>
          </w:rPr>
        </w:pPr>
      </w:p>
      <w:p w14:paraId="4AD32B59" w14:textId="1BF238BD" w:rsidR="001A259E" w:rsidRDefault="001A259E" w:rsidP="001A259E">
        <w:pPr>
          <w:tabs>
            <w:tab w:val="left" w:pos="227"/>
            <w:tab w:val="left" w:pos="454"/>
            <w:tab w:val="left" w:pos="680"/>
            <w:tab w:val="right" w:pos="9072"/>
          </w:tabs>
          <w:autoSpaceDE w:val="0"/>
          <w:autoSpaceDN w:val="0"/>
          <w:adjustRightInd w:val="0"/>
          <w:rPr>
            <w:rFonts w:eastAsia="DejaVu Sans"/>
            <w:bCs/>
            <w:sz w:val="16"/>
            <w:szCs w:val="16"/>
          </w:rPr>
        </w:pPr>
        <w:r>
          <w:rPr>
            <w:rFonts w:eastAsia="DejaVu Sans"/>
            <w:sz w:val="16"/>
            <w:szCs w:val="16"/>
          </w:rPr>
          <w:t xml:space="preserve">RWS Informatie                                                                                            Pagina </w:t>
        </w:r>
        <w:r>
          <w:rPr>
            <w:rFonts w:eastAsia="DejaVu Sans"/>
            <w:bCs/>
            <w:sz w:val="16"/>
            <w:szCs w:val="16"/>
          </w:rPr>
          <w:t>1</w:t>
        </w:r>
        <w:r>
          <w:rPr>
            <w:rFonts w:eastAsia="DejaVu Sans"/>
            <w:sz w:val="16"/>
            <w:szCs w:val="16"/>
          </w:rPr>
          <w:t xml:space="preserve"> van </w:t>
        </w:r>
        <w:r>
          <w:rPr>
            <w:rFonts w:eastAsia="DejaVu Sans"/>
            <w:bCs/>
            <w:sz w:val="16"/>
            <w:szCs w:val="16"/>
          </w:rPr>
          <w:fldChar w:fldCharType="begin"/>
        </w:r>
        <w:r>
          <w:rPr>
            <w:rFonts w:eastAsia="DejaVu Sans"/>
            <w:bCs/>
            <w:sz w:val="16"/>
            <w:szCs w:val="16"/>
          </w:rPr>
          <w:instrText>NUMPAGES</w:instrText>
        </w:r>
        <w:r>
          <w:rPr>
            <w:rFonts w:eastAsia="DejaVu Sans"/>
            <w:bCs/>
            <w:sz w:val="16"/>
            <w:szCs w:val="16"/>
          </w:rPr>
          <w:fldChar w:fldCharType="separate"/>
        </w:r>
        <w:r>
          <w:rPr>
            <w:rFonts w:eastAsia="DejaVu Sans"/>
            <w:bCs/>
            <w:sz w:val="16"/>
            <w:szCs w:val="16"/>
          </w:rPr>
          <w:t>2</w:t>
        </w:r>
        <w:r>
          <w:rPr>
            <w:rFonts w:eastAsia="DejaVu Sans"/>
            <w:bCs/>
            <w:sz w:val="16"/>
            <w:szCs w:val="16"/>
          </w:rPr>
          <w:fldChar w:fldCharType="end"/>
        </w:r>
      </w:p>
      <w:p w14:paraId="2232C13D" w14:textId="77777777" w:rsidR="001A259E" w:rsidRDefault="001A259E" w:rsidP="001A259E">
        <w:pPr>
          <w:tabs>
            <w:tab w:val="left" w:pos="227"/>
            <w:tab w:val="left" w:pos="454"/>
            <w:tab w:val="left" w:pos="680"/>
            <w:tab w:val="right" w:pos="9072"/>
          </w:tabs>
          <w:autoSpaceDE w:val="0"/>
          <w:autoSpaceDN w:val="0"/>
          <w:adjustRightInd w:val="0"/>
          <w:rPr>
            <w:rFonts w:eastAsia="DejaVu Sans"/>
            <w:bCs/>
            <w:sz w:val="16"/>
            <w:szCs w:val="16"/>
          </w:rPr>
        </w:pPr>
      </w:p>
      <w:p w14:paraId="00E583F9" w14:textId="27A30443" w:rsidR="001A259E" w:rsidRDefault="001A259E" w:rsidP="001A259E">
        <w:pPr>
          <w:tabs>
            <w:tab w:val="center" w:pos="4536"/>
            <w:tab w:val="right" w:pos="9072"/>
          </w:tabs>
          <w:autoSpaceDE w:val="0"/>
          <w:autoSpaceDN w:val="0"/>
          <w:adjustRightInd w:val="0"/>
          <w:rPr>
            <w:rFonts w:eastAsia="DejaVu Sans"/>
            <w:sz w:val="16"/>
            <w:szCs w:val="16"/>
          </w:rPr>
        </w:pPr>
        <w:r>
          <w:rPr>
            <w:rFonts w:eastAsia="DejaVu Sans"/>
            <w:sz w:val="16"/>
            <w:szCs w:val="16"/>
          </w:rPr>
          <w:t xml:space="preserve">Openbare Europese aanbesteding </w:t>
        </w:r>
        <w:r w:rsidR="00CE4B0D">
          <w:rPr>
            <w:rFonts w:eastAsia="DejaVu Sans"/>
            <w:sz w:val="16"/>
            <w:szCs w:val="16"/>
          </w:rPr>
          <w:t>Satellietcommunicatie op schepen</w:t>
        </w:r>
      </w:p>
      <w:p w14:paraId="102BF4B7" w14:textId="1ECD330C" w:rsidR="001A259E" w:rsidRDefault="001A259E" w:rsidP="001A259E">
        <w:pPr>
          <w:tabs>
            <w:tab w:val="center" w:pos="4536"/>
            <w:tab w:val="right" w:pos="9072"/>
          </w:tabs>
          <w:autoSpaceDE w:val="0"/>
          <w:autoSpaceDN w:val="0"/>
          <w:adjustRightInd w:val="0"/>
          <w:rPr>
            <w:rFonts w:eastAsia="DejaVu Sans"/>
            <w:sz w:val="16"/>
            <w:szCs w:val="16"/>
          </w:rPr>
        </w:pPr>
        <w:r>
          <w:rPr>
            <w:rFonts w:eastAsia="DejaVu Sans"/>
            <w:sz w:val="16"/>
            <w:szCs w:val="16"/>
          </w:rPr>
          <w:t xml:space="preserve">Zaaknummer </w:t>
        </w:r>
        <w:r w:rsidRPr="003B4959">
          <w:rPr>
            <w:rFonts w:eastAsia="DejaVu Sans"/>
            <w:sz w:val="16"/>
            <w:szCs w:val="16"/>
          </w:rPr>
          <w:t>3</w:t>
        </w:r>
        <w:r w:rsidR="00CE4B0D">
          <w:rPr>
            <w:rFonts w:eastAsia="DejaVu Sans"/>
            <w:sz w:val="16"/>
            <w:szCs w:val="16"/>
          </w:rPr>
          <w:t>1206638</w:t>
        </w:r>
        <w:r>
          <w:rPr>
            <w:rFonts w:eastAsia="DejaVu Sans"/>
            <w:sz w:val="16"/>
            <w:szCs w:val="16"/>
          </w:rPr>
          <w:t xml:space="preserve"> - Bijlage A - V1.0</w:t>
        </w:r>
      </w:p>
      <w:p w14:paraId="0157C2C3" w14:textId="77777777" w:rsidR="001A259E" w:rsidRDefault="008B2289" w:rsidP="001A259E">
        <w:pPr>
          <w:tabs>
            <w:tab w:val="center" w:pos="4536"/>
            <w:tab w:val="right" w:pos="9072"/>
          </w:tabs>
          <w:autoSpaceDE w:val="0"/>
          <w:autoSpaceDN w:val="0"/>
          <w:adjustRightInd w:val="0"/>
          <w:rPr>
            <w:rFonts w:eastAsia="DejaVu Sans"/>
            <w:sz w:val="16"/>
            <w:szCs w:val="16"/>
          </w:rPr>
        </w:pPr>
      </w:p>
    </w:sdtContent>
  </w:sdt>
  <w:p w14:paraId="7AB27411" w14:textId="77777777" w:rsidR="001A259E" w:rsidRDefault="001A259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ABD44" w14:textId="77777777" w:rsidR="00D0076D" w:rsidRDefault="00D0076D" w:rsidP="0088501B">
      <w:r>
        <w:separator/>
      </w:r>
    </w:p>
  </w:footnote>
  <w:footnote w:type="continuationSeparator" w:id="0">
    <w:p w14:paraId="5AEABD45" w14:textId="77777777"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434517807">
    <w:abstractNumId w:val="9"/>
  </w:num>
  <w:num w:numId="2" w16cid:durableId="1308509037">
    <w:abstractNumId w:val="11"/>
  </w:num>
  <w:num w:numId="3" w16cid:durableId="800727130">
    <w:abstractNumId w:val="26"/>
  </w:num>
  <w:num w:numId="4" w16cid:durableId="1457215822">
    <w:abstractNumId w:val="10"/>
  </w:num>
  <w:num w:numId="5" w16cid:durableId="1007099758">
    <w:abstractNumId w:val="15"/>
  </w:num>
  <w:num w:numId="6" w16cid:durableId="692607061">
    <w:abstractNumId w:val="18"/>
  </w:num>
  <w:num w:numId="7" w16cid:durableId="1600138921">
    <w:abstractNumId w:val="2"/>
  </w:num>
  <w:num w:numId="8" w16cid:durableId="106659551">
    <w:abstractNumId w:val="1"/>
  </w:num>
  <w:num w:numId="9" w16cid:durableId="1907259188">
    <w:abstractNumId w:val="0"/>
  </w:num>
  <w:num w:numId="10" w16cid:durableId="1299528301">
    <w:abstractNumId w:val="7"/>
  </w:num>
  <w:num w:numId="11" w16cid:durableId="1107702209">
    <w:abstractNumId w:val="5"/>
  </w:num>
  <w:num w:numId="12" w16cid:durableId="1779565130">
    <w:abstractNumId w:val="5"/>
  </w:num>
  <w:num w:numId="13" w16cid:durableId="929122000">
    <w:abstractNumId w:val="27"/>
  </w:num>
  <w:num w:numId="14" w16cid:durableId="1215199644">
    <w:abstractNumId w:val="3"/>
  </w:num>
  <w:num w:numId="15" w16cid:durableId="832793179">
    <w:abstractNumId w:val="16"/>
  </w:num>
  <w:num w:numId="16" w16cid:durableId="1925265650">
    <w:abstractNumId w:val="22"/>
  </w:num>
  <w:num w:numId="17" w16cid:durableId="918487440">
    <w:abstractNumId w:val="8"/>
  </w:num>
  <w:num w:numId="18" w16cid:durableId="569538049">
    <w:abstractNumId w:val="19"/>
  </w:num>
  <w:num w:numId="19" w16cid:durableId="1433161956">
    <w:abstractNumId w:val="30"/>
  </w:num>
  <w:num w:numId="20" w16cid:durableId="1222861460">
    <w:abstractNumId w:val="12"/>
  </w:num>
  <w:num w:numId="21" w16cid:durableId="1666936860">
    <w:abstractNumId w:val="21"/>
  </w:num>
  <w:num w:numId="22" w16cid:durableId="876889407">
    <w:abstractNumId w:val="23"/>
  </w:num>
  <w:num w:numId="23" w16cid:durableId="1312903804">
    <w:abstractNumId w:val="17"/>
  </w:num>
  <w:num w:numId="24" w16cid:durableId="1792940132">
    <w:abstractNumId w:val="25"/>
  </w:num>
  <w:num w:numId="25" w16cid:durableId="1357847598">
    <w:abstractNumId w:val="24"/>
  </w:num>
  <w:num w:numId="26" w16cid:durableId="195310521">
    <w:abstractNumId w:val="6"/>
  </w:num>
  <w:num w:numId="27" w16cid:durableId="1176655773">
    <w:abstractNumId w:val="14"/>
  </w:num>
  <w:num w:numId="28" w16cid:durableId="911431976">
    <w:abstractNumId w:val="20"/>
  </w:num>
  <w:num w:numId="29" w16cid:durableId="1412852920">
    <w:abstractNumId w:val="4"/>
  </w:num>
  <w:num w:numId="30" w16cid:durableId="584193683">
    <w:abstractNumId w:val="29"/>
  </w:num>
  <w:num w:numId="31" w16cid:durableId="1198203749">
    <w:abstractNumId w:val="28"/>
  </w:num>
  <w:num w:numId="32" w16cid:durableId="18300956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76D"/>
    <w:rsid w:val="00077C3B"/>
    <w:rsid w:val="00093D5F"/>
    <w:rsid w:val="000D31CC"/>
    <w:rsid w:val="000E1F3B"/>
    <w:rsid w:val="001A259E"/>
    <w:rsid w:val="001D6F03"/>
    <w:rsid w:val="00241548"/>
    <w:rsid w:val="002A6578"/>
    <w:rsid w:val="002B1092"/>
    <w:rsid w:val="002E0FD2"/>
    <w:rsid w:val="0030704D"/>
    <w:rsid w:val="0038549E"/>
    <w:rsid w:val="00396A48"/>
    <w:rsid w:val="003C4BF2"/>
    <w:rsid w:val="0040142D"/>
    <w:rsid w:val="0040571B"/>
    <w:rsid w:val="00441141"/>
    <w:rsid w:val="00450447"/>
    <w:rsid w:val="004B0EA1"/>
    <w:rsid w:val="004D766D"/>
    <w:rsid w:val="0054700F"/>
    <w:rsid w:val="00552087"/>
    <w:rsid w:val="005A4FBE"/>
    <w:rsid w:val="005D2CF1"/>
    <w:rsid w:val="005E046F"/>
    <w:rsid w:val="006006F5"/>
    <w:rsid w:val="00682D3E"/>
    <w:rsid w:val="00692C32"/>
    <w:rsid w:val="006D2E66"/>
    <w:rsid w:val="006E3446"/>
    <w:rsid w:val="006F42D7"/>
    <w:rsid w:val="0073653F"/>
    <w:rsid w:val="00765CD9"/>
    <w:rsid w:val="007725D4"/>
    <w:rsid w:val="007F4AEA"/>
    <w:rsid w:val="00843364"/>
    <w:rsid w:val="0088501B"/>
    <w:rsid w:val="008B2289"/>
    <w:rsid w:val="008E3581"/>
    <w:rsid w:val="00905289"/>
    <w:rsid w:val="00922BE2"/>
    <w:rsid w:val="00946B89"/>
    <w:rsid w:val="009B3F1A"/>
    <w:rsid w:val="009C5CF5"/>
    <w:rsid w:val="009E7602"/>
    <w:rsid w:val="009F143D"/>
    <w:rsid w:val="00A32591"/>
    <w:rsid w:val="00A77ABF"/>
    <w:rsid w:val="00A863E9"/>
    <w:rsid w:val="00AC3B86"/>
    <w:rsid w:val="00B022C4"/>
    <w:rsid w:val="00B04831"/>
    <w:rsid w:val="00B04864"/>
    <w:rsid w:val="00B06A00"/>
    <w:rsid w:val="00B559E9"/>
    <w:rsid w:val="00B72222"/>
    <w:rsid w:val="00B80650"/>
    <w:rsid w:val="00B95AA2"/>
    <w:rsid w:val="00BD05EA"/>
    <w:rsid w:val="00C36FAA"/>
    <w:rsid w:val="00CA55CC"/>
    <w:rsid w:val="00CE4B0D"/>
    <w:rsid w:val="00D0076D"/>
    <w:rsid w:val="00D3084C"/>
    <w:rsid w:val="00D62112"/>
    <w:rsid w:val="00DA3555"/>
    <w:rsid w:val="00DB004C"/>
    <w:rsid w:val="00ED7AB9"/>
    <w:rsid w:val="00EE5BBE"/>
    <w:rsid w:val="00F068E2"/>
    <w:rsid w:val="00F65492"/>
    <w:rsid w:val="00F65FCC"/>
    <w:rsid w:val="00F70C1E"/>
    <w:rsid w:val="00F9187E"/>
    <w:rsid w:val="00F94F1B"/>
    <w:rsid w:val="00FA373B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1A259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1A259E"/>
    <w:rPr>
      <w:rFonts w:ascii="Verdana" w:eastAsia="Times New Roman" w:hAnsi="Verdana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1A25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1AD487A070554B82DE2F6F2B0D158B" ma:contentTypeVersion="2" ma:contentTypeDescription="Een nieuw document maken." ma:contentTypeScope="" ma:versionID="41ade1845f6ea65315060172bb1f0be1">
  <xsd:schema xmlns:xsd="http://www.w3.org/2001/XMLSchema" xmlns:xs="http://www.w3.org/2001/XMLSchema" xmlns:p="http://schemas.microsoft.com/office/2006/metadata/properties" xmlns:ns2="a566e045-2b10-4766-9391-b516f4097e17" targetNamespace="http://schemas.microsoft.com/office/2006/metadata/properties" ma:root="true" ma:fieldsID="6373a02df215402b3435d3d99f2ff7a5" ns2:_="">
    <xsd:import namespace="a566e045-2b10-4766-9391-b516f4097e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6e045-2b10-4766-9391-b516f4097e1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_dlc_DocIdPersistId xmlns="a566e045-2b10-4766-9391-b516f4097e17" xsi:nil="true"/>
    <_dlc_DocId xmlns="a566e045-2b10-4766-9391-b516f4097e17">SW00-1434146068-240</_dlc_DocId>
    <_dlc_DocIdUrl xmlns="a566e045-2b10-4766-9391-b516f4097e17">
      <Url>https://samenwerken.sp01.intranet.rws.nl/sites/M240401491/satellietcommunicatie/_layouts/15/DocIdRedir.aspx?ID=SW00-1434146068-240</Url>
      <Description>SW00-1434146068-240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13FA7B-54DD-4724-8E94-55B974056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66e045-2b10-4766-9391-b516f4097e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F85F49-E74A-435A-89A7-BE1FB278DC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DFACC0B-3F55-4694-91EE-505B8C5B3D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1DCE19-4E15-4A23-8C16-F721FEAC3C49}">
  <ds:schemaRefs>
    <ds:schemaRef ds:uri="http://purl.org/dc/dcmitype/"/>
    <ds:schemaRef ds:uri="http://schemas.microsoft.com/office/2006/documentManagement/types"/>
    <ds:schemaRef ds:uri="http://purl.org/dc/terms/"/>
    <ds:schemaRef ds:uri="c1078875-96a9-43ae-a506-1f32208e0bfd"/>
    <ds:schemaRef ds:uri="http://schemas.microsoft.com/sharepoint/v3/field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2fd60d3-7e4a-416c-9025-a7946b386b51"/>
    <ds:schemaRef ds:uri="http://schemas.microsoft.com/office/2006/metadata/properties"/>
    <ds:schemaRef ds:uri="http://www.w3.org/XML/1998/namespace"/>
    <ds:schemaRef ds:uri="a566e045-2b10-4766-9391-b516f4097e17"/>
  </ds:schemaRefs>
</ds:datastoreItem>
</file>

<file path=customXml/itemProps5.xml><?xml version="1.0" encoding="utf-8"?>
<ds:datastoreItem xmlns:ds="http://schemas.openxmlformats.org/officeDocument/2006/customXml" ds:itemID="{39FCD2FF-2D5F-4F10-BCD8-B3932E0331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Akkoordverklaring v1.02</dc:title>
  <dc:creator>Mullem, Thijs van (CIV)</dc:creator>
  <cp:lastModifiedBy>Lenssen-Wairata, Ina (RWS CIV)</cp:lastModifiedBy>
  <cp:revision>4</cp:revision>
  <dcterms:created xsi:type="dcterms:W3CDTF">2025-06-03T14:09:00Z</dcterms:created>
  <dcterms:modified xsi:type="dcterms:W3CDTF">2025-06-04T10:12:00Z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0x0101003C1AD487A070554B82DE2F6F2B0D158B</vt:lpwstr>
  </property>
  <property fmtid="{D5CDD505-2E9C-101B-9397-08002B2CF9AE}" pid="3" name="_dlc_DocIdItemGuid">
    <vt:lpwstr>e6e515bb-6177-4051-8b8d-a1a1c8cd51fe</vt:lpwstr>
  </property>
</Properties>
</file>